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888888"/>
          <w:sz w:val="22"/>
        </w:rPr>
        <w:t>✈  GLOBAL TREASURE HUNT  ✈</w:t>
      </w:r>
    </w:p>
    <w:p>
      <w:pPr>
        <w:spacing w:before="80" w:after="40"/>
        <w:jc w:val="center"/>
      </w:pPr>
      <w:r>
        <w:rPr>
          <w:b/>
          <w:color w:val="15799E"/>
          <w:sz w:val="44"/>
        </w:rPr>
        <w:t>🦘  Clue 9 of 10</w:t>
      </w:r>
    </w:p>
    <w:p>
      <w:pPr>
        <w:spacing w:after="40"/>
        <w:jc w:val="center"/>
      </w:pPr>
      <w:r>
        <w:rPr>
          <w:b/>
          <w:color w:val="15799E"/>
          <w:sz w:val="28"/>
        </w:rPr>
        <w:t>Sydney, Australia</w:t>
      </w:r>
    </w:p>
    <w:p>
      <w:pPr>
        <w:spacing w:after="200"/>
        <w:jc w:val="center"/>
      </w:pPr>
      <w:r>
        <w:rPr>
          <w:i/>
          <w:color w:val="666666"/>
          <w:sz w:val="22"/>
        </w:rPr>
        <w:t>— Down Under —</w:t>
      </w:r>
    </w:p>
    <w:p>
      <w:pPr>
        <w:pBdr>
          <w:bottom w:val="single" w:sz="6" w:space="1" w:color="AAAAAA"/>
        </w:pBdr>
        <w:spacing w:after="120"/>
      </w:pPr>
    </w:p>
    <w:p>
      <w:pPr>
        <w:spacing w:before="160" w:after="240"/>
      </w:pPr>
      <w:r>
        <w:rPr>
          <w:sz w:val="22"/>
        </w:rPr>
        <w:t>G'day, explorer! You have made it to Sydney — home of the iconic Opera House, Bondi Beach, and the Harbour Bridge. Kangaroos and koalas are never far away, the surf is world-class, and the sunsets over the harbour are absolutely breathtaking. You are almost at the finish line — one final destination awaits across the Pacific!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80"/>
      </w:pPr>
      <w:r>
        <w:rPr>
          <w:b/>
          <w:color w:val="15799E"/>
          <w:sz w:val="26"/>
        </w:rPr>
        <w:t>🧭  YOUR NEXT DESTINATION</w:t>
      </w:r>
    </w:p>
    <w:p>
      <w:pPr>
        <w:spacing w:after="200"/>
      </w:pPr>
      <w:r>
        <w:rPr>
          <w:b/>
          <w:sz w:val="24"/>
        </w:rPr>
        <w:t>Head to:  Salt Lake City, USA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120"/>
      </w:pPr>
      <w:r>
        <w:rPr>
          <w:b/>
          <w:color w:val="15799E"/>
          <w:sz w:val="26"/>
        </w:rPr>
        <w:t>📂  HOW TO NAVIGATE THERE IN WORD</w:t>
      </w:r>
    </w:p>
    <w:p>
      <w:pPr>
        <w:spacing w:after="100"/>
        <w:ind w:left="360"/>
      </w:pPr>
      <w:r>
        <w:rPr>
          <w:sz w:val="22"/>
        </w:rPr>
        <w:t>1.  In Microsoft Word, click the  File  tab in the top-left corner.</w:t>
      </w:r>
    </w:p>
    <w:p>
      <w:pPr>
        <w:spacing w:after="100"/>
        <w:ind w:left="360"/>
      </w:pPr>
      <w:r>
        <w:rPr>
          <w:sz w:val="22"/>
        </w:rPr>
        <w:t>2.  Select  Open  from the left-hand menu.</w:t>
      </w:r>
    </w:p>
    <w:p>
      <w:pPr>
        <w:spacing w:after="100"/>
        <w:ind w:left="360"/>
      </w:pPr>
      <w:r>
        <w:rPr>
          <w:sz w:val="22"/>
        </w:rPr>
        <w:t>3.  Click  Browse  (or  This PC) to open the file explorer dialog.</w:t>
      </w:r>
    </w:p>
    <w:p>
      <w:pPr>
        <w:spacing w:after="100"/>
        <w:ind w:left="360"/>
      </w:pPr>
      <w:r>
        <w:rPr>
          <w:b/>
          <w:color w:val="15799E"/>
          <w:sz w:val="22"/>
        </w:rPr>
        <w:t>4.  Navigate to the following folder path:</w:t>
        <w:br/>
        <w:br/>
        <w:t xml:space="preserve">        North_America  ▸  USA  ▸  Utah  ▸  Salt_Lake_City</w:t>
      </w:r>
    </w:p>
    <w:p>
      <w:pPr>
        <w:spacing w:after="100"/>
        <w:ind w:left="360"/>
      </w:pPr>
      <w:r>
        <w:rPr>
          <w:b/>
          <w:color w:val="15799E"/>
          <w:sz w:val="22"/>
        </w:rPr>
        <w:t>5.  Open the file named:  Clue_10_FINAL_Salt_Lake_City.docx</w:t>
      </w:r>
    </w:p>
    <w:p>
      <w:pPr>
        <w:spacing w:after="100"/>
        <w:ind w:left="360"/>
      </w:pPr>
      <w:r>
        <w:rPr>
          <w:sz w:val="22"/>
        </w:rPr>
        <w:t>6.  Read your next clue — good luck, explorer! 🌍</w:t>
      </w:r>
    </w:p>
    <w:p/>
    <w:p>
      <w:pPr>
        <w:pBdr>
          <w:bottom w:val="single" w:sz="6" w:space="1" w:color="AAAAAA"/>
        </w:pBdr>
        <w:spacing w:after="120"/>
      </w:pPr>
    </w:p>
    <w:p>
      <w:pPr>
        <w:jc w:val="center"/>
      </w:pPr>
      <w:r>
        <w:rPr>
          <w:color w:val="AAAAAA"/>
          <w:sz w:val="16"/>
        </w:rPr>
        <w:t>Global Treasure Hunt  |  Clue 9 of 10  |  Microsoft Word Navigation Training Kit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