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1E8855"/>
          <w:sz w:val="44"/>
        </w:rPr>
        <w:t>🏆  Clue 10 of 10</w:t>
      </w:r>
    </w:p>
    <w:p>
      <w:pPr>
        <w:spacing w:after="40"/>
        <w:jc w:val="center"/>
      </w:pPr>
      <w:r>
        <w:rPr>
          <w:b/>
          <w:color w:val="1E8855"/>
          <w:sz w:val="28"/>
        </w:rPr>
        <w:t>Salt Lake City, USA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Final Destination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CONGRATULATIONS! You have circumnavigated the globe and arrived at the final stop: Salt Lake City, Utah — nestled against the Wasatch Mountains with the Great Salt Lake shimmering in the distance. You navigated folders across 6 continents, 9 countries, and 10 incredible cities. You are now a certified Microsoft Word Navigation Expert!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80" w:after="280"/>
        <w:jc w:val="center"/>
      </w:pPr>
      <w:r>
        <w:rPr>
          <w:b/>
          <w:color w:val="1E8855"/>
          <w:sz w:val="32"/>
        </w:rPr>
        <w:t>🏆  YOU COMPLETED THE GLOBAL TREASURE HUNT!  🏆</w:t>
      </w:r>
    </w:p>
    <w:p>
      <w:pPr>
        <w:spacing w:after="60"/>
      </w:pPr>
      <w:r>
        <w:rPr>
          <w:sz w:val="22"/>
        </w:rPr>
        <w:t>Here is a record of every destination you visited:</w:t>
      </w:r>
    </w:p>
    <w:p>
      <w:pPr>
        <w:spacing w:after="60"/>
      </w:pPr>
      <w:r>
        <w:rPr>
          <w:sz w:val="22"/>
        </w:rPr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1  →  Paris, France                  (Europe)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2  →  Tokyo, Japan                   (Asia)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3  →  Toronto, Canada                (North America)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4  →  São Paulo, Brazil              (South America)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5  →  Nairobi, Kenya                 (Africa)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6  →  Rome, Italy                    (Europe)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7  →  New York City, USA             (North America)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8  →  Mumbai, India                  (Asia)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 9  →  Sydney, Australia              (Oceania)</w:t>
      </w:r>
    </w:p>
    <w:p>
      <w:pPr>
        <w:spacing w:after="60"/>
      </w:pPr>
      <w:r>
        <w:rPr>
          <w:rFonts w:ascii="Courier New" w:hAnsi="Courier New"/>
          <w:sz w:val="22"/>
        </w:rPr>
        <w:t xml:space="preserve">  Stop 10  →  Salt Lake City, USA  🏆        (North America)</w:t>
      </w:r>
    </w:p>
    <w:p>
      <w:pPr>
        <w:spacing w:after="60"/>
      </w:pPr>
      <w:r>
        <w:rPr>
          <w:sz w:val="22"/>
        </w:rPr>
      </w:r>
    </w:p>
    <w:p>
      <w:pPr>
        <w:spacing w:after="60"/>
      </w:pPr>
      <w:r>
        <w:rPr>
          <w:sz w:val="22"/>
        </w:rPr>
        <w:t>You navigated across 6 continents and 9 countries using</w:t>
      </w:r>
    </w:p>
    <w:p>
      <w:pPr>
        <w:spacing w:after="60"/>
      </w:pPr>
      <w:r>
        <w:rPr>
          <w:sz w:val="22"/>
        </w:rPr>
        <w:t>Microsoft Word's File &gt; Open &gt; Browse workflow.</w:t>
      </w:r>
    </w:p>
    <w:p>
      <w:pPr>
        <w:spacing w:after="60"/>
      </w:pPr>
      <w:r>
        <w:rPr>
          <w:sz w:val="22"/>
        </w:rPr>
        <w:t>You are a certified Word Navigation Champion!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10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