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B7500F"/>
          <w:sz w:val="44"/>
        </w:rPr>
        <w:t>🦁  Clue 5 of 10</w:t>
      </w:r>
    </w:p>
    <w:p>
      <w:pPr>
        <w:spacing w:after="40"/>
        <w:jc w:val="center"/>
      </w:pPr>
      <w:r>
        <w:rPr>
          <w:b/>
          <w:color w:val="B7500F"/>
          <w:sz w:val="28"/>
        </w:rPr>
        <w:t>Nairobi, Kenya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The Safari Capital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Karibu Kenya! You have arrived in Nairobi — one of Africa's most vibrant capitals, where a giraffe sanctuary sits at the edge of the city and wild lions roam Nairobi National Park within sight of downtown skyscrapers. The aroma of Kenyan coffee is world-famous for good reason. Keep your binoculars handy and press onward!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80"/>
      </w:pPr>
      <w:r>
        <w:rPr>
          <w:b/>
          <w:color w:val="B7500F"/>
          <w:sz w:val="26"/>
        </w:rPr>
        <w:t>🧭  YOUR NEXT DESTINATION</w:t>
      </w:r>
    </w:p>
    <w:p>
      <w:pPr>
        <w:spacing w:after="200"/>
      </w:pPr>
      <w:r>
        <w:rPr>
          <w:b/>
          <w:sz w:val="24"/>
        </w:rPr>
        <w:t>Head to:  Rome, Italy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120"/>
      </w:pPr>
      <w:r>
        <w:rPr>
          <w:b/>
          <w:color w:val="B7500F"/>
          <w:sz w:val="26"/>
        </w:rPr>
        <w:t>📂  HOW TO NAVIGATE THERE IN WORD</w:t>
      </w:r>
    </w:p>
    <w:p>
      <w:pPr>
        <w:spacing w:after="100"/>
        <w:ind w:left="360"/>
      </w:pPr>
      <w:r>
        <w:rPr>
          <w:sz w:val="22"/>
        </w:rPr>
        <w:t>1.  In Microsoft Word, click the  File  tab in the top-left corner.</w:t>
      </w:r>
    </w:p>
    <w:p>
      <w:pPr>
        <w:spacing w:after="100"/>
        <w:ind w:left="360"/>
      </w:pPr>
      <w:r>
        <w:rPr>
          <w:sz w:val="22"/>
        </w:rPr>
        <w:t>2.  Select  Open  from the left-hand menu.</w:t>
      </w:r>
    </w:p>
    <w:p>
      <w:pPr>
        <w:spacing w:after="100"/>
        <w:ind w:left="360"/>
      </w:pPr>
      <w:r>
        <w:rPr>
          <w:sz w:val="22"/>
        </w:rPr>
        <w:t>3.  Click  Browse  (or  This PC) to open the file explorer dialog.</w:t>
      </w:r>
    </w:p>
    <w:p>
      <w:pPr>
        <w:spacing w:after="100"/>
        <w:ind w:left="360"/>
      </w:pPr>
      <w:r>
        <w:rPr>
          <w:b/>
          <w:color w:val="B7500F"/>
          <w:sz w:val="22"/>
        </w:rPr>
        <w:t>4.  Navigate to the following folder path:</w:t>
        <w:br/>
        <w:br/>
        <w:t xml:space="preserve">        Europe  ▸  Italy  ▸  Lazio  ▸  Rome</w:t>
      </w:r>
    </w:p>
    <w:p>
      <w:pPr>
        <w:spacing w:after="100"/>
        <w:ind w:left="360"/>
      </w:pPr>
      <w:r>
        <w:rPr>
          <w:b/>
          <w:color w:val="B7500F"/>
          <w:sz w:val="22"/>
        </w:rPr>
        <w:t>5.  Open the file named:  Clue_06_Rome.docx</w:t>
      </w:r>
    </w:p>
    <w:p>
      <w:pPr>
        <w:spacing w:after="100"/>
        <w:ind w:left="360"/>
      </w:pPr>
      <w:r>
        <w:rPr>
          <w:sz w:val="22"/>
        </w:rPr>
        <w:t>6.  Read your next clue — good luck, explorer! 🌍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5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